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42A73" w14:textId="0FC3971C" w:rsidR="009B7836" w:rsidRDefault="003F111A" w:rsidP="009B7836">
      <w:pPr>
        <w:pBdr>
          <w:bottom w:val="single" w:sz="12" w:space="1" w:color="auto"/>
        </w:pBd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CONCEPT HANDBACK INSPECTION CHECKLIST</w:t>
      </w:r>
    </w:p>
    <w:p w14:paraId="5D88BD33" w14:textId="77777777" w:rsidR="009B7836" w:rsidRPr="009B7836" w:rsidRDefault="009B7836" w:rsidP="009B7836">
      <w:pPr>
        <w:pBdr>
          <w:bottom w:val="single" w:sz="12" w:space="1" w:color="auto"/>
        </w:pBdr>
        <w:spacing w:line="240" w:lineRule="auto"/>
        <w:rPr>
          <w:rFonts w:asciiTheme="minorBidi" w:hAnsiTheme="minorBidi"/>
        </w:rPr>
      </w:pPr>
    </w:p>
    <w:p w14:paraId="234AD9AD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PROPERTY DETAILS</w:t>
      </w:r>
    </w:p>
    <w:p w14:paraId="34C25731" w14:textId="77777777" w:rsidR="002B74BE" w:rsidRDefault="00167044" w:rsidP="002B74B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Property Address: </w:t>
      </w:r>
      <w:r w:rsidR="002B74BE" w:rsidRPr="00A54030">
        <w:rPr>
          <w:rFonts w:asciiTheme="minorBidi" w:hAnsiTheme="minorBidi"/>
          <w:b/>
        </w:rPr>
        <w:t>29 HAYCLIFFE , BD5 9HD</w:t>
      </w:r>
    </w:p>
    <w:p w14:paraId="15A9627F" w14:textId="40C9A96F" w:rsidR="00D94BAA" w:rsidRPr="009B7836" w:rsidRDefault="00167044" w:rsidP="002B74BE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Inspection Date: </w:t>
      </w:r>
      <w:r w:rsidR="002B74BE" w:rsidRPr="00A54030">
        <w:rPr>
          <w:rFonts w:asciiTheme="minorBidi" w:hAnsiTheme="minorBidi"/>
          <w:b/>
        </w:rPr>
        <w:t>21 | 5 | 26</w:t>
      </w:r>
    </w:p>
    <w:p w14:paraId="1E345AB6" w14:textId="2D69661B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Inspector Name: </w:t>
      </w:r>
      <w:proofErr w:type="spellStart"/>
      <w:r w:rsidR="002B74BE" w:rsidRPr="00A54030">
        <w:rPr>
          <w:rFonts w:asciiTheme="minorBidi" w:hAnsiTheme="minorBidi"/>
          <w:b/>
        </w:rPr>
        <w:t>Jol</w:t>
      </w:r>
      <w:proofErr w:type="spellEnd"/>
      <w:r w:rsidR="002B74BE" w:rsidRPr="00A54030">
        <w:rPr>
          <w:rFonts w:asciiTheme="minorBidi" w:hAnsiTheme="minorBidi"/>
          <w:b/>
        </w:rPr>
        <w:t xml:space="preserve"> Singh</w:t>
      </w:r>
    </w:p>
    <w:p w14:paraId="5988B0E9" w14:textId="0A568203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Keys Received (Y/N): </w:t>
      </w:r>
      <w:r w:rsidR="002B74BE" w:rsidRPr="00A54030">
        <w:rPr>
          <w:rFonts w:asciiTheme="minorBidi" w:hAnsiTheme="minorBidi"/>
          <w:b/>
        </w:rPr>
        <w:t>Y – only front door</w:t>
      </w:r>
    </w:p>
    <w:p w14:paraId="6BF7CEB5" w14:textId="33043936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Occupied at Inspection? (Y/N): </w:t>
      </w:r>
      <w:r w:rsidR="003F111A" w:rsidRPr="009B7836">
        <w:rPr>
          <w:rFonts w:asciiTheme="minorBidi" w:hAnsiTheme="minorBidi"/>
          <w:b/>
        </w:rPr>
        <w:t>N</w:t>
      </w:r>
    </w:p>
    <w:p w14:paraId="41FF9A14" w14:textId="75DFE9B6" w:rsidR="009B7836" w:rsidRDefault="00167044" w:rsidP="009B7836">
      <w:pPr>
        <w:pBdr>
          <w:bottom w:val="single" w:sz="12" w:space="1" w:color="auto"/>
        </w:pBdr>
        <w:spacing w:after="12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Utilities Active? (Y/N): </w:t>
      </w:r>
      <w:r w:rsidR="002B74BE">
        <w:rPr>
          <w:rFonts w:asciiTheme="minorBidi" w:hAnsiTheme="minorBidi"/>
          <w:b/>
        </w:rPr>
        <w:t>Y</w:t>
      </w:r>
    </w:p>
    <w:p w14:paraId="28AEA0E8" w14:textId="77777777" w:rsidR="009B7836" w:rsidRPr="009B7836" w:rsidRDefault="009B7836" w:rsidP="009B7836">
      <w:pPr>
        <w:pBdr>
          <w:bottom w:val="single" w:sz="12" w:space="1" w:color="auto"/>
        </w:pBdr>
        <w:spacing w:after="120" w:line="240" w:lineRule="auto"/>
        <w:rPr>
          <w:rFonts w:asciiTheme="minorBidi" w:hAnsiTheme="minorBidi"/>
          <w:b/>
        </w:rPr>
      </w:pPr>
    </w:p>
    <w:p w14:paraId="6C92FF14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1. VACANT POSSESSION</w:t>
      </w:r>
    </w:p>
    <w:p w14:paraId="5E50950E" w14:textId="75E747DD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Property fully vacant? (Y/N): </w:t>
      </w:r>
      <w:r w:rsidR="003F111A" w:rsidRPr="009B7836">
        <w:rPr>
          <w:rFonts w:asciiTheme="minorBidi" w:hAnsiTheme="minorBidi"/>
          <w:b/>
        </w:rPr>
        <w:t>Y</w:t>
      </w:r>
    </w:p>
    <w:p w14:paraId="54731E6A" w14:textId="155195AA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Any occupants remaining?</w:t>
      </w:r>
      <w:r w:rsidR="00707DB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N</w:t>
      </w:r>
    </w:p>
    <w:p w14:paraId="5F62AAAA" w14:textId="2A15DE49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Any belongings left behind?</w:t>
      </w:r>
      <w:r w:rsidR="00707DBA" w:rsidRPr="009B7836">
        <w:rPr>
          <w:rFonts w:asciiTheme="minorBidi" w:hAnsiTheme="minorBidi"/>
        </w:rPr>
        <w:t xml:space="preserve"> </w:t>
      </w:r>
    </w:p>
    <w:p w14:paraId="673A13A6" w14:textId="015595AC" w:rsidR="00D94BAA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Signs of continued use? </w:t>
      </w:r>
      <w:r w:rsidR="003F111A" w:rsidRPr="009B7836">
        <w:rPr>
          <w:rFonts w:asciiTheme="minorBidi" w:hAnsiTheme="minorBidi"/>
          <w:b/>
        </w:rPr>
        <w:t>N</w:t>
      </w:r>
    </w:p>
    <w:p w14:paraId="3A10A39E" w14:textId="54F98A03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5540A301" w14:textId="77777777" w:rsidR="002B74BE" w:rsidRPr="00A54030" w:rsidRDefault="002B74BE" w:rsidP="002B74BE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2. GENERAL CONDITION</w:t>
      </w:r>
    </w:p>
    <w:p w14:paraId="2BBA3C26" w14:textId="77777777" w:rsidR="002B74BE" w:rsidRPr="00A54030" w:rsidRDefault="002B74BE" w:rsidP="002B74BE">
      <w:pPr>
        <w:spacing w:after="6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Overall condition:</w:t>
      </w:r>
    </w:p>
    <w:p w14:paraId="22A24F07" w14:textId="77777777" w:rsidR="002B74BE" w:rsidRPr="00A54030" w:rsidRDefault="002B74BE" w:rsidP="002B74BE">
      <w:pPr>
        <w:spacing w:after="120"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Good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 Fair   </w:t>
      </w:r>
      <w:r w:rsidRPr="00A54030">
        <w:rPr>
          <w:rFonts w:ascii="Segoe UI Symbol" w:hAnsi="Segoe UI Symbol" w:cs="Segoe UI Symbol"/>
          <w:b/>
        </w:rPr>
        <w:t>☑</w:t>
      </w:r>
      <w:r w:rsidRPr="00A54030">
        <w:rPr>
          <w:rFonts w:asciiTheme="minorBidi" w:hAnsiTheme="minorBidi"/>
          <w:b/>
        </w:rPr>
        <w:t xml:space="preserve">  Poor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Severe</w:t>
      </w:r>
    </w:p>
    <w:p w14:paraId="47BE957C" w14:textId="77777777" w:rsidR="002B74BE" w:rsidRPr="00A54030" w:rsidRDefault="002B74BE" w:rsidP="002B74BE">
      <w:pPr>
        <w:spacing w:after="12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Cleanliness:</w:t>
      </w:r>
    </w:p>
    <w:p w14:paraId="75799CFF" w14:textId="77777777" w:rsidR="002B74BE" w:rsidRPr="00A54030" w:rsidRDefault="002B74BE" w:rsidP="002B74BE">
      <w:pPr>
        <w:spacing w:after="60"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Clean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 Needs cleaning   </w:t>
      </w:r>
      <w:r w:rsidRPr="00A54030">
        <w:rPr>
          <w:rFonts w:ascii="Segoe UI Symbol" w:hAnsi="Segoe UI Symbol" w:cs="Segoe UI Symbol"/>
          <w:b/>
        </w:rPr>
        <w:t>☑</w:t>
      </w:r>
      <w:r w:rsidRPr="00A54030">
        <w:rPr>
          <w:rFonts w:asciiTheme="minorBidi" w:hAnsiTheme="minorBidi"/>
          <w:b/>
        </w:rPr>
        <w:t xml:space="preserve"> Heavy neglect</w:t>
      </w:r>
    </w:p>
    <w:p w14:paraId="5588D281" w14:textId="77777777" w:rsidR="002B74BE" w:rsidRPr="00A54030" w:rsidRDefault="002B74BE" w:rsidP="002B74BE">
      <w:pPr>
        <w:spacing w:after="60" w:line="240" w:lineRule="auto"/>
        <w:rPr>
          <w:rFonts w:asciiTheme="minorBidi" w:hAnsiTheme="minorBidi"/>
          <w:b/>
        </w:rPr>
      </w:pPr>
    </w:p>
    <w:p w14:paraId="7D00800B" w14:textId="77777777" w:rsidR="002B74BE" w:rsidRPr="00A54030" w:rsidRDefault="002B74BE" w:rsidP="002B74BE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Odours</w:t>
      </w:r>
      <w:proofErr w:type="spellEnd"/>
      <w:r w:rsidRPr="00A54030">
        <w:rPr>
          <w:rFonts w:asciiTheme="minorBidi" w:hAnsiTheme="minorBidi"/>
        </w:rPr>
        <w:t xml:space="preserve"> / damp smell? </w:t>
      </w:r>
    </w:p>
    <w:p w14:paraId="166CF02D" w14:textId="5757A12A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45A9B63D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3. WALLS &amp; DECORATION</w:t>
      </w:r>
    </w:p>
    <w:p w14:paraId="1AC117CE" w14:textId="77777777" w:rsidR="00EF699A" w:rsidRPr="00A54030" w:rsidRDefault="00EF699A" w:rsidP="00EF699A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Paint condition: </w:t>
      </w:r>
      <w:r w:rsidRPr="00A54030">
        <w:rPr>
          <w:rFonts w:asciiTheme="minorBidi" w:hAnsiTheme="minorBidi"/>
          <w:b/>
          <w:bCs/>
        </w:rPr>
        <w:t>Poor</w:t>
      </w:r>
    </w:p>
    <w:p w14:paraId="7CBB04E9" w14:textId="77777777" w:rsidR="00EF699A" w:rsidRPr="00A54030" w:rsidRDefault="00EF699A" w:rsidP="00EF699A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Scuffs / damage: </w:t>
      </w:r>
      <w:r w:rsidRPr="00A54030">
        <w:rPr>
          <w:rFonts w:asciiTheme="minorBidi" w:hAnsiTheme="minorBidi"/>
          <w:b/>
        </w:rPr>
        <w:t>YES</w:t>
      </w:r>
    </w:p>
    <w:p w14:paraId="2DB85F00" w14:textId="77777777" w:rsidR="00EF699A" w:rsidRPr="00A54030" w:rsidRDefault="00EF699A" w:rsidP="00EF699A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Holes / fixings: </w:t>
      </w:r>
      <w:r w:rsidRPr="00A54030">
        <w:rPr>
          <w:rFonts w:asciiTheme="minorBidi" w:hAnsiTheme="minorBidi"/>
          <w:b/>
          <w:bCs/>
        </w:rPr>
        <w:t>YES</w:t>
      </w:r>
    </w:p>
    <w:p w14:paraId="15213C53" w14:textId="77777777" w:rsidR="00EF699A" w:rsidRPr="00A54030" w:rsidRDefault="00EF699A" w:rsidP="00EF699A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 present? (Y/N) </w:t>
      </w:r>
      <w:r w:rsidRPr="00A54030">
        <w:rPr>
          <w:rFonts w:asciiTheme="minorBidi" w:hAnsiTheme="minorBidi"/>
          <w:b/>
          <w:bCs/>
        </w:rPr>
        <w:t>N</w:t>
      </w:r>
    </w:p>
    <w:p w14:paraId="1364AA0F" w14:textId="5540D325" w:rsidR="00707DBA" w:rsidRPr="00DF4394" w:rsidRDefault="003F111A" w:rsidP="00DF4394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9B7836" w:rsidRDefault="003F111A" w:rsidP="00707DBA">
      <w:pPr>
        <w:spacing w:after="140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</w:rPr>
        <w:t>4. CEILINGS</w:t>
      </w:r>
    </w:p>
    <w:p w14:paraId="41C4BE10" w14:textId="129AA823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Stains: </w:t>
      </w:r>
      <w:r w:rsidR="00EF699A">
        <w:rPr>
          <w:rFonts w:asciiTheme="minorBidi" w:hAnsiTheme="minorBidi"/>
          <w:b/>
        </w:rPr>
        <w:t>N</w:t>
      </w:r>
    </w:p>
    <w:p w14:paraId="33BC546A" w14:textId="52310BCC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Cracks: </w:t>
      </w:r>
      <w:r w:rsidR="003F111A" w:rsidRPr="009B7836">
        <w:rPr>
          <w:rFonts w:asciiTheme="minorBidi" w:hAnsiTheme="minorBidi"/>
          <w:b/>
        </w:rPr>
        <w:t>N</w:t>
      </w:r>
    </w:p>
    <w:p w14:paraId="3F30CFEF" w14:textId="4CE0B45C" w:rsidR="00707DB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proofErr w:type="spellStart"/>
      <w:r w:rsidR="003F111A" w:rsidRPr="009B7836">
        <w:rPr>
          <w:rFonts w:asciiTheme="minorBidi" w:hAnsiTheme="minorBidi"/>
        </w:rPr>
        <w:t>Mould</w:t>
      </w:r>
      <w:proofErr w:type="spellEnd"/>
      <w:r w:rsidR="003F111A" w:rsidRPr="009B7836">
        <w:rPr>
          <w:rFonts w:asciiTheme="minorBidi" w:hAnsiTheme="minorBidi"/>
        </w:rPr>
        <w:t xml:space="preserve">: </w:t>
      </w:r>
      <w:r w:rsidR="003F111A" w:rsidRPr="009B7836">
        <w:rPr>
          <w:rFonts w:asciiTheme="minorBidi" w:hAnsiTheme="minorBidi"/>
          <w:b/>
        </w:rPr>
        <w:t>N</w:t>
      </w:r>
    </w:p>
    <w:p w14:paraId="0BF2B8CB" w14:textId="7D708318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0070CBB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5. FLOORS &amp; CARPETS</w:t>
      </w:r>
    </w:p>
    <w:p w14:paraId="0243410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Carpet condition: </w:t>
      </w:r>
      <w:r w:rsidRPr="00A54030">
        <w:rPr>
          <w:rFonts w:asciiTheme="minorBidi" w:hAnsiTheme="minorBidi"/>
          <w:b/>
          <w:bCs/>
        </w:rPr>
        <w:t>Poor</w:t>
      </w:r>
    </w:p>
    <w:p w14:paraId="6921BF4B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Burns / stains: </w:t>
      </w:r>
      <w:r w:rsidRPr="00A54030">
        <w:rPr>
          <w:rFonts w:asciiTheme="minorBidi" w:hAnsiTheme="minorBidi"/>
          <w:b/>
        </w:rPr>
        <w:t>None</w:t>
      </w:r>
    </w:p>
    <w:p w14:paraId="4EB49638" w14:textId="77777777" w:rsidR="00EF699A" w:rsidRPr="00A54030" w:rsidRDefault="00EF699A" w:rsidP="00EF699A">
      <w:pPr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Lifting / damage: </w:t>
      </w:r>
    </w:p>
    <w:p w14:paraId="00F3B824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Hard flooring condition:</w:t>
      </w:r>
      <w:r w:rsidRPr="00A54030">
        <w:rPr>
          <w:rFonts w:asciiTheme="minorBidi" w:hAnsiTheme="minorBidi"/>
          <w:b/>
          <w:bCs/>
        </w:rPr>
        <w:t xml:space="preserve"> Poor</w:t>
      </w:r>
    </w:p>
    <w:p w14:paraId="20EBEFBB" w14:textId="77777777" w:rsidR="00EF699A" w:rsidRPr="00A54030" w:rsidRDefault="00EF699A" w:rsidP="00EF699A">
      <w:pPr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 xml:space="preserve">Notes: </w:t>
      </w:r>
    </w:p>
    <w:p w14:paraId="1658AAAF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6. DOORS &amp; WINDOWS</w:t>
      </w:r>
    </w:p>
    <w:p w14:paraId="6298C112" w14:textId="18771A73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Internal doors working? </w:t>
      </w:r>
      <w:r w:rsidRPr="00A54030">
        <w:rPr>
          <w:rFonts w:asciiTheme="minorBidi" w:hAnsiTheme="minorBidi"/>
          <w:b/>
        </w:rPr>
        <w:t xml:space="preserve">Y – </w:t>
      </w:r>
      <w:r w:rsidR="00DF4394">
        <w:rPr>
          <w:rFonts w:asciiTheme="minorBidi" w:hAnsiTheme="minorBidi"/>
          <w:b/>
        </w:rPr>
        <w:t xml:space="preserve">LIR </w:t>
      </w:r>
      <w:r w:rsidRPr="00A54030">
        <w:rPr>
          <w:rFonts w:asciiTheme="minorBidi" w:hAnsiTheme="minorBidi"/>
          <w:b/>
        </w:rPr>
        <w:t xml:space="preserve"> not present</w:t>
      </w:r>
    </w:p>
    <w:p w14:paraId="1933A84B" w14:textId="0100B2B9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Any broken hinges / handles? </w:t>
      </w:r>
      <w:r w:rsidRPr="00A54030">
        <w:rPr>
          <w:rFonts w:asciiTheme="minorBidi" w:hAnsiTheme="minorBidi"/>
          <w:b/>
        </w:rPr>
        <w:t>N</w:t>
      </w:r>
      <w:r w:rsidR="00DF4394">
        <w:rPr>
          <w:rFonts w:asciiTheme="minorBidi" w:hAnsiTheme="minorBidi"/>
          <w:b/>
        </w:rPr>
        <w:t>o</w:t>
      </w:r>
    </w:p>
    <w:p w14:paraId="6DCC11D2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Fire doors intact? ( </w:t>
      </w:r>
      <w:r w:rsidRPr="00A54030">
        <w:rPr>
          <w:rFonts w:asciiTheme="minorBidi" w:hAnsiTheme="minorBidi"/>
          <w:b/>
          <w:bCs/>
        </w:rPr>
        <w:t>VERY IMPORTANT</w:t>
      </w:r>
      <w:r w:rsidRPr="00A54030">
        <w:rPr>
          <w:rFonts w:asciiTheme="minorBidi" w:hAnsiTheme="minorBidi"/>
        </w:rPr>
        <w:t xml:space="preserve"> )</w:t>
      </w:r>
    </w:p>
    <w:p w14:paraId="48D4978E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Windows opening / closing?  </w:t>
      </w:r>
      <w:r w:rsidRPr="00A54030">
        <w:rPr>
          <w:rFonts w:asciiTheme="minorBidi" w:hAnsiTheme="minorBidi"/>
          <w:b/>
          <w:bCs/>
        </w:rPr>
        <w:t>YES</w:t>
      </w:r>
    </w:p>
    <w:p w14:paraId="1EC6FC94" w14:textId="77777777" w:rsidR="00EF699A" w:rsidRPr="00A54030" w:rsidRDefault="00EF699A" w:rsidP="00EF699A">
      <w:pPr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52D4730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7. KITCHEN</w:t>
      </w:r>
    </w:p>
    <w:p w14:paraId="3B4D0B3D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Units condition: </w:t>
      </w:r>
      <w:r w:rsidRPr="00A54030">
        <w:rPr>
          <w:rFonts w:asciiTheme="minorBidi" w:hAnsiTheme="minorBidi"/>
          <w:b/>
          <w:bCs/>
        </w:rPr>
        <w:t>Passable</w:t>
      </w:r>
    </w:p>
    <w:p w14:paraId="15B4F22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Worktops: </w:t>
      </w:r>
      <w:r w:rsidRPr="00A54030">
        <w:rPr>
          <w:rFonts w:asciiTheme="minorBidi" w:hAnsiTheme="minorBidi"/>
          <w:b/>
        </w:rPr>
        <w:t>Fair</w:t>
      </w:r>
    </w:p>
    <w:p w14:paraId="59B9ED6C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Appliances: </w:t>
      </w:r>
      <w:r w:rsidRPr="00A54030">
        <w:rPr>
          <w:rFonts w:asciiTheme="minorBidi" w:hAnsiTheme="minorBidi"/>
          <w:b/>
        </w:rPr>
        <w:t>None</w:t>
      </w:r>
    </w:p>
    <w:p w14:paraId="4CD637BA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Extractor working: </w:t>
      </w:r>
      <w:r w:rsidRPr="00A54030">
        <w:rPr>
          <w:rFonts w:asciiTheme="minorBidi" w:hAnsiTheme="minorBidi"/>
          <w:b/>
        </w:rPr>
        <w:t>Yes</w:t>
      </w:r>
    </w:p>
    <w:p w14:paraId="5124BF33" w14:textId="5D28DD26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Cleanliness: </w:t>
      </w:r>
      <w:r w:rsidRPr="00A54030">
        <w:rPr>
          <w:rFonts w:asciiTheme="minorBidi" w:hAnsiTheme="minorBidi"/>
          <w:b/>
        </w:rPr>
        <w:t>P</w:t>
      </w:r>
      <w:r w:rsidR="00DF4394">
        <w:rPr>
          <w:rFonts w:asciiTheme="minorBidi" w:hAnsiTheme="minorBidi"/>
          <w:b/>
        </w:rPr>
        <w:t>oor</w:t>
      </w:r>
    </w:p>
    <w:p w14:paraId="2EBCEAC0" w14:textId="32F1040A" w:rsidR="003F111A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6334C60D" w14:textId="77777777" w:rsidR="00DF4394" w:rsidRDefault="00DF4394" w:rsidP="00707DBA">
      <w:pPr>
        <w:spacing w:line="240" w:lineRule="auto"/>
        <w:rPr>
          <w:rFonts w:asciiTheme="minorBidi" w:hAnsiTheme="minorBidi"/>
          <w:b/>
          <w:bCs/>
        </w:rPr>
      </w:pPr>
    </w:p>
    <w:p w14:paraId="53CA4892" w14:textId="77777777" w:rsidR="00EF699A" w:rsidRPr="009B7836" w:rsidRDefault="00EF699A" w:rsidP="00707DBA">
      <w:pPr>
        <w:spacing w:line="240" w:lineRule="auto"/>
        <w:rPr>
          <w:rFonts w:asciiTheme="minorBidi" w:hAnsiTheme="minorBidi"/>
          <w:b/>
          <w:bCs/>
        </w:rPr>
      </w:pPr>
    </w:p>
    <w:p w14:paraId="4504F0B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lastRenderedPageBreak/>
        <w:t xml:space="preserve">Notes: </w:t>
      </w:r>
    </w:p>
    <w:p w14:paraId="699277A3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8. BATHROOM(S)</w:t>
      </w:r>
    </w:p>
    <w:p w14:paraId="3304910A" w14:textId="10BD5CB0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Sanitary ware condition: </w:t>
      </w:r>
      <w:r w:rsidR="00DF4394" w:rsidRPr="00A54030">
        <w:rPr>
          <w:rFonts w:asciiTheme="minorBidi" w:hAnsiTheme="minorBidi"/>
          <w:b/>
        </w:rPr>
        <w:t>Fair</w:t>
      </w:r>
    </w:p>
    <w:p w14:paraId="513D0AE4" w14:textId="5997843E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Tiles:  </w:t>
      </w:r>
      <w:r w:rsidR="00DF4394" w:rsidRPr="00A54030">
        <w:rPr>
          <w:rFonts w:asciiTheme="minorBidi" w:hAnsiTheme="minorBidi"/>
          <w:b/>
        </w:rPr>
        <w:t>Fair</w:t>
      </w:r>
    </w:p>
    <w:p w14:paraId="2DD7BA00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/ventilation issues:  </w:t>
      </w:r>
      <w:r w:rsidRPr="00A54030">
        <w:rPr>
          <w:rFonts w:asciiTheme="minorBidi" w:hAnsiTheme="minorBidi"/>
          <w:b/>
          <w:bCs/>
        </w:rPr>
        <w:t>NO</w:t>
      </w:r>
    </w:p>
    <w:p w14:paraId="48075E6D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Water </w:t>
      </w:r>
      <w:proofErr w:type="spellStart"/>
      <w:r w:rsidRPr="00A54030">
        <w:rPr>
          <w:rFonts w:asciiTheme="minorBidi" w:hAnsiTheme="minorBidi"/>
        </w:rPr>
        <w:t>preassure</w:t>
      </w:r>
      <w:proofErr w:type="spellEnd"/>
      <w:r w:rsidRPr="00A54030">
        <w:rPr>
          <w:rFonts w:asciiTheme="minorBidi" w:hAnsiTheme="minorBidi"/>
        </w:rPr>
        <w:t xml:space="preserve">/leaks: </w:t>
      </w:r>
      <w:r w:rsidRPr="00A54030">
        <w:rPr>
          <w:rFonts w:asciiTheme="minorBidi" w:hAnsiTheme="minorBidi"/>
          <w:b/>
          <w:bCs/>
        </w:rPr>
        <w:t>None</w:t>
      </w:r>
    </w:p>
    <w:p w14:paraId="5DBE5FED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</w:p>
    <w:p w14:paraId="6B72E94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 xml:space="preserve">Notes: </w:t>
      </w:r>
    </w:p>
    <w:p w14:paraId="326B3A81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9. HEATING / BOILER</w:t>
      </w:r>
    </w:p>
    <w:p w14:paraId="56B0434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Heating working? (Y/N): </w:t>
      </w:r>
      <w:r w:rsidRPr="00A54030">
        <w:rPr>
          <w:rFonts w:asciiTheme="minorBidi" w:hAnsiTheme="minorBidi"/>
          <w:b/>
        </w:rPr>
        <w:t>Y</w:t>
      </w:r>
    </w:p>
    <w:p w14:paraId="4310C6AA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 Boiler condition: </w:t>
      </w:r>
      <w:r w:rsidRPr="00A54030">
        <w:rPr>
          <w:rFonts w:asciiTheme="minorBidi" w:hAnsiTheme="minorBidi"/>
          <w:b/>
          <w:bCs/>
        </w:rPr>
        <w:t>OK</w:t>
      </w:r>
    </w:p>
    <w:p w14:paraId="75A24E7B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Any visible faults? </w:t>
      </w:r>
      <w:r w:rsidRPr="00A54030">
        <w:rPr>
          <w:rFonts w:asciiTheme="minorBidi" w:hAnsiTheme="minorBidi"/>
          <w:b/>
          <w:bCs/>
        </w:rPr>
        <w:t>None</w:t>
      </w:r>
      <w:r w:rsidRPr="00A54030">
        <w:rPr>
          <w:rFonts w:asciiTheme="minorBidi" w:hAnsiTheme="minorBidi"/>
        </w:rPr>
        <w:t xml:space="preserve"> </w:t>
      </w:r>
    </w:p>
    <w:p w14:paraId="6EA9C602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021E285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10. ELECTRICAL</w:t>
      </w:r>
    </w:p>
    <w:p w14:paraId="59FEAE47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Lights working?: </w:t>
      </w:r>
      <w:r w:rsidRPr="00A54030">
        <w:rPr>
          <w:rFonts w:asciiTheme="minorBidi" w:hAnsiTheme="minorBidi"/>
          <w:b/>
        </w:rPr>
        <w:t>YES</w:t>
      </w:r>
    </w:p>
    <w:p w14:paraId="1A70D2BB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Sockets damaged? </w:t>
      </w:r>
      <w:r w:rsidRPr="00A54030">
        <w:rPr>
          <w:rFonts w:asciiTheme="minorBidi" w:hAnsiTheme="minorBidi"/>
          <w:b/>
          <w:bCs/>
        </w:rPr>
        <w:t>No</w:t>
      </w:r>
    </w:p>
    <w:p w14:paraId="755120D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Exposed wiring? </w:t>
      </w:r>
      <w:r w:rsidRPr="00A54030">
        <w:rPr>
          <w:rFonts w:asciiTheme="minorBidi" w:hAnsiTheme="minorBidi"/>
          <w:b/>
          <w:bCs/>
        </w:rPr>
        <w:t>No</w:t>
      </w:r>
    </w:p>
    <w:p w14:paraId="446651FE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24644E6C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11. DAMP / STRUCTURAL SIGNS</w:t>
      </w:r>
    </w:p>
    <w:p w14:paraId="37215436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</w:rPr>
        <w:t xml:space="preserve">   • Damp present? (Y/N) </w:t>
      </w:r>
      <w:r w:rsidRPr="00A54030">
        <w:rPr>
          <w:rFonts w:asciiTheme="minorBidi" w:hAnsiTheme="minorBidi"/>
          <w:b/>
          <w:bCs/>
        </w:rPr>
        <w:t>N</w:t>
      </w:r>
    </w:p>
    <w:p w14:paraId="14A86054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 growth? </w:t>
      </w:r>
      <w:r w:rsidRPr="00A54030">
        <w:rPr>
          <w:rFonts w:asciiTheme="minorBidi" w:hAnsiTheme="minorBidi"/>
          <w:b/>
          <w:bCs/>
        </w:rPr>
        <w:t>N</w:t>
      </w:r>
    </w:p>
    <w:p w14:paraId="1A843FA6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Cellar condition?  </w:t>
      </w:r>
      <w:r w:rsidRPr="00A54030">
        <w:rPr>
          <w:rFonts w:asciiTheme="minorBidi" w:hAnsiTheme="minorBidi"/>
          <w:b/>
          <w:bCs/>
        </w:rPr>
        <w:t>Poor</w:t>
      </w:r>
    </w:p>
    <w:p w14:paraId="5E8A8192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Ventilation issues?: </w:t>
      </w:r>
      <w:r w:rsidRPr="00A54030">
        <w:rPr>
          <w:rFonts w:asciiTheme="minorBidi" w:hAnsiTheme="minorBidi"/>
          <w:b/>
          <w:bCs/>
        </w:rPr>
        <w:t>None</w:t>
      </w:r>
    </w:p>
    <w:p w14:paraId="436F20B0" w14:textId="029995B6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59110829" w14:textId="77777777" w:rsidR="00EF699A" w:rsidRPr="009B7836" w:rsidRDefault="00EF699A" w:rsidP="00707DBA">
      <w:pPr>
        <w:spacing w:line="240" w:lineRule="auto"/>
        <w:rPr>
          <w:rFonts w:asciiTheme="minorBidi" w:hAnsiTheme="minorBidi"/>
        </w:rPr>
      </w:pPr>
    </w:p>
    <w:p w14:paraId="25EBEE0C" w14:textId="396F5862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7F9E863C" w14:textId="77777777" w:rsidR="009B7836" w:rsidRPr="009B7836" w:rsidRDefault="009B7836" w:rsidP="00707DBA">
      <w:pPr>
        <w:spacing w:line="240" w:lineRule="auto"/>
        <w:rPr>
          <w:rFonts w:asciiTheme="minorBidi" w:hAnsiTheme="minorBidi"/>
        </w:rPr>
      </w:pPr>
    </w:p>
    <w:p w14:paraId="2CD419BA" w14:textId="6E0B3B60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9B7836" w:rsidRDefault="003F111A" w:rsidP="00A672A3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36540565" w14:textId="1319F110" w:rsidR="00D94BAA" w:rsidRPr="009B7836" w:rsidRDefault="003F111A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6541BA84" w14:textId="474D613C" w:rsidR="00A672A3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="00A672A3" w:rsidRPr="009B7836">
        <w:rPr>
          <w:rFonts w:asciiTheme="minorBidi" w:hAnsiTheme="minorBidi"/>
        </w:rPr>
        <w:t>Tick what is PROVIDED:</w:t>
      </w:r>
    </w:p>
    <w:p w14:paraId="505FB195" w14:textId="05D685A1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22C7C52" w14:textId="52B1B0C0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7FAA0B6F" w14:textId="0E1CE97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985A3A1" w14:textId="47AFDE2D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E31D18" w14:textId="40EB46F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61E0181B" w14:textId="1D0DD9FB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7F909571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4FC18C54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13. EXTERNAL</w:t>
      </w:r>
    </w:p>
    <w:p w14:paraId="4F31507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Garden condition: Poor – Full of  Junk</w:t>
      </w:r>
    </w:p>
    <w:p w14:paraId="31E9299E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Waste / rubbish: In front+ Back garden</w:t>
      </w:r>
    </w:p>
    <w:p w14:paraId="58EE6F4F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Damage outside:</w:t>
      </w:r>
    </w:p>
    <w:p w14:paraId="49E607AA" w14:textId="7D72EAB4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14. PHOTOS / VIDEO</w:t>
      </w:r>
    </w:p>
    <w:p w14:paraId="7206FB93" w14:textId="5262E3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Full video walkthrough done? (Y/N): </w:t>
      </w:r>
      <w:r w:rsidR="00EF699A" w:rsidRPr="00EF699A">
        <w:rPr>
          <w:rFonts w:asciiTheme="minorBidi" w:hAnsiTheme="minorBidi"/>
          <w:b/>
          <w:bCs/>
        </w:rPr>
        <w:t>Y</w:t>
      </w:r>
    </w:p>
    <w:p w14:paraId="10EE2826" w14:textId="689C61DA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Photos taken? (Y/N): </w:t>
      </w:r>
      <w:r w:rsidR="00EF699A" w:rsidRPr="00EF699A">
        <w:rPr>
          <w:rFonts w:ascii="Segoe UI Symbol" w:hAnsi="Segoe UI Symbol" w:cs="Segoe UI Symbol"/>
          <w:b/>
          <w:bCs/>
        </w:rPr>
        <w:t>Y</w:t>
      </w:r>
    </w:p>
    <w:p w14:paraId="3AD1FDA0" w14:textId="3CA2FC1E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15. INITIAL DILAPS VIEW</w:t>
      </w:r>
    </w:p>
    <w:p w14:paraId="20C2C66B" w14:textId="377D26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Estimated cost range: </w:t>
      </w:r>
    </w:p>
    <w:p w14:paraId="6B42C146" w14:textId="24B91225" w:rsidR="00D94BAA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Immediate works required: </w:t>
      </w:r>
    </w:p>
    <w:p w14:paraId="6AF9E430" w14:textId="0FB401F9" w:rsidR="00DF4394" w:rsidRDefault="00DF4394" w:rsidP="00707DBA">
      <w:pPr>
        <w:spacing w:line="240" w:lineRule="auto"/>
        <w:rPr>
          <w:rFonts w:asciiTheme="minorBidi" w:hAnsiTheme="minorBidi"/>
        </w:rPr>
      </w:pPr>
    </w:p>
    <w:p w14:paraId="07BC5CBE" w14:textId="03B1D652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 w:rsidRPr="00DF4394">
        <w:rPr>
          <w:rFonts w:asciiTheme="minorBidi" w:hAnsiTheme="minorBidi"/>
          <w:b/>
          <w:bCs/>
          <w:sz w:val="24"/>
          <w:szCs w:val="24"/>
        </w:rPr>
        <w:t>METER READINGS:</w:t>
      </w:r>
    </w:p>
    <w:p w14:paraId="5877C694" w14:textId="0609FDDA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</w:p>
    <w:p w14:paraId="485C3EC1" w14:textId="24F111C1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Gas    483 20     (88)</w:t>
      </w:r>
    </w:p>
    <w:p w14:paraId="4F42DA73" w14:textId="78A5FC9B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Elec    6412</w:t>
      </w:r>
    </w:p>
    <w:p w14:paraId="6C22CA64" w14:textId="2F555C96" w:rsidR="00DF4394" w:rsidRPr="0031043D" w:rsidRDefault="00DF4394" w:rsidP="0031043D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Property in poor state</w:t>
      </w:r>
      <w:r w:rsidR="0031043D">
        <w:rPr>
          <w:rFonts w:asciiTheme="minorBidi" w:hAnsiTheme="minorBidi"/>
          <w:b/>
          <w:bCs/>
          <w:sz w:val="24"/>
          <w:szCs w:val="24"/>
        </w:rPr>
        <w:t xml:space="preserve">  - </w:t>
      </w:r>
      <w:proofErr w:type="spellStart"/>
      <w:r w:rsidR="0031043D">
        <w:rPr>
          <w:rFonts w:asciiTheme="minorBidi" w:hAnsiTheme="minorBidi"/>
          <w:b/>
          <w:bCs/>
          <w:sz w:val="24"/>
          <w:szCs w:val="24"/>
        </w:rPr>
        <w:t>decs</w:t>
      </w:r>
      <w:proofErr w:type="spellEnd"/>
      <w:r w:rsidR="0031043D">
        <w:rPr>
          <w:rFonts w:asciiTheme="minorBidi" w:hAnsiTheme="minorBidi"/>
          <w:b/>
          <w:bCs/>
          <w:sz w:val="24"/>
          <w:szCs w:val="24"/>
        </w:rPr>
        <w:t>/ flooring</w:t>
      </w:r>
      <w:bookmarkStart w:id="0" w:name="_GoBack"/>
      <w:bookmarkEnd w:id="0"/>
    </w:p>
    <w:sectPr w:rsidR="00DF4394" w:rsidRPr="003104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7044"/>
    <w:rsid w:val="0029639D"/>
    <w:rsid w:val="002B74BE"/>
    <w:rsid w:val="0031043D"/>
    <w:rsid w:val="00326F90"/>
    <w:rsid w:val="003F111A"/>
    <w:rsid w:val="00707DBA"/>
    <w:rsid w:val="009B7836"/>
    <w:rsid w:val="00A672A3"/>
    <w:rsid w:val="00AA1D8D"/>
    <w:rsid w:val="00B47730"/>
    <w:rsid w:val="00CB0664"/>
    <w:rsid w:val="00D94BAA"/>
    <w:rsid w:val="00DF4394"/>
    <w:rsid w:val="00EF69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152E4D-C582-4922-9DB2-DEFD3742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2026-06-02T17:00:00Z</dcterms:created>
  <dcterms:modified xsi:type="dcterms:W3CDTF">2026-06-02T20:45:00Z</dcterms:modified>
  <cp:category/>
</cp:coreProperties>
</file>